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51274" w14:textId="77777777" w:rsidR="00E145DA" w:rsidRDefault="00000000">
      <w:pPr>
        <w:pStyle w:val="Title"/>
      </w:pPr>
      <w:r>
        <w:t>Self-Assessment Sheet</w:t>
      </w:r>
    </w:p>
    <w:p w14:paraId="2021AF21" w14:textId="77777777" w:rsidR="00E145DA" w:rsidRDefault="00000000">
      <w:r>
        <w:t>Name: _________________________</w:t>
      </w:r>
    </w:p>
    <w:p w14:paraId="4748474D" w14:textId="77777777" w:rsidR="00E145DA" w:rsidRDefault="00000000">
      <w:r>
        <w:br/>
        <w:t>My Score: _____ / 20</w:t>
      </w:r>
      <w:r>
        <w:br/>
      </w:r>
    </w:p>
    <w:p w14:paraId="3AE4254C" w14:textId="77777777" w:rsidR="00E145DA" w:rsidRDefault="00000000">
      <w:pPr>
        <w:pStyle w:val="Heading2"/>
      </w:pPr>
      <w:r>
        <w:t>Performance Level:</w:t>
      </w:r>
    </w:p>
    <w:p w14:paraId="5D77A3A8" w14:textId="77777777" w:rsidR="00E145DA" w:rsidRDefault="00000000">
      <w:r>
        <w:t>18-20: Excellent - KS3 AI mastery!</w:t>
      </w:r>
      <w:r>
        <w:br/>
        <w:t>15-17: Good - Strong understanding</w:t>
      </w:r>
      <w:r>
        <w:br/>
        <w:t>12-14: Developing</w:t>
      </w:r>
      <w:r>
        <w:br/>
        <w:t>9-11: Needs Support</w:t>
      </w:r>
      <w:r>
        <w:br/>
        <w:t>Below 9: Requires Additional Help</w:t>
      </w:r>
      <w:r>
        <w:br/>
      </w:r>
    </w:p>
    <w:p w14:paraId="51CE5612" w14:textId="77777777" w:rsidR="00E145DA" w:rsidRDefault="00000000">
      <w:pPr>
        <w:pStyle w:val="Heading2"/>
      </w:pPr>
      <w:r>
        <w:t>Section Analysis:</w:t>
      </w:r>
    </w:p>
    <w:p w14:paraId="73C8DBE9" w14:textId="77777777" w:rsidR="00E145DA" w:rsidRDefault="00000000">
      <w:r>
        <w:t>A: Data and Training: ___/4     Need to Review? Yes / No</w:t>
      </w:r>
    </w:p>
    <w:p w14:paraId="7BA95EA5" w14:textId="77777777" w:rsidR="00E145DA" w:rsidRDefault="00000000">
      <w:r>
        <w:t>B: Building AI: ___/4     Need to Review? Yes / No</w:t>
      </w:r>
    </w:p>
    <w:p w14:paraId="2BA0DA73" w14:textId="77777777" w:rsidR="00E145DA" w:rsidRDefault="00000000">
      <w:r>
        <w:t>C: AI for Good: ___/4     Need to Review? Yes / No</w:t>
      </w:r>
    </w:p>
    <w:p w14:paraId="54E94704" w14:textId="77777777" w:rsidR="00E145DA" w:rsidRDefault="00000000">
      <w:r>
        <w:t>D: Ethics and Design: ___/4     Need to Review? Yes / No</w:t>
      </w:r>
    </w:p>
    <w:p w14:paraId="14564B1C" w14:textId="77777777" w:rsidR="00E145DA" w:rsidRDefault="00000000">
      <w:r>
        <w:t>E: AI Citizenship: ___/4     Need to Review? Yes / No</w:t>
      </w:r>
    </w:p>
    <w:sectPr w:rsidR="00E145DA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6EA17" w14:textId="77777777" w:rsidR="00C64A40" w:rsidRDefault="00C64A40" w:rsidP="000C3D5D">
      <w:pPr>
        <w:spacing w:after="0" w:line="240" w:lineRule="auto"/>
      </w:pPr>
      <w:r>
        <w:separator/>
      </w:r>
    </w:p>
  </w:endnote>
  <w:endnote w:type="continuationSeparator" w:id="0">
    <w:p w14:paraId="0F35D388" w14:textId="77777777" w:rsidR="00C64A40" w:rsidRDefault="00C64A40" w:rsidP="000C3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91A2A" w14:textId="77777777" w:rsidR="00C64A40" w:rsidRDefault="00C64A40" w:rsidP="000C3D5D">
      <w:pPr>
        <w:spacing w:after="0" w:line="240" w:lineRule="auto"/>
      </w:pPr>
      <w:r>
        <w:separator/>
      </w:r>
    </w:p>
  </w:footnote>
  <w:footnote w:type="continuationSeparator" w:id="0">
    <w:p w14:paraId="073F5E40" w14:textId="77777777" w:rsidR="00C64A40" w:rsidRDefault="00C64A40" w:rsidP="000C3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37533" w14:textId="20248197" w:rsidR="000C3D5D" w:rsidRDefault="000C3D5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8C4EC7" wp14:editId="1090F26A">
          <wp:simplePos x="0" y="0"/>
          <wp:positionH relativeFrom="column">
            <wp:posOffset>-1047750</wp:posOffset>
          </wp:positionH>
          <wp:positionV relativeFrom="paragraph">
            <wp:posOffset>-361950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39273090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2730903" name="Picture 13927309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8448273">
    <w:abstractNumId w:val="8"/>
  </w:num>
  <w:num w:numId="2" w16cid:durableId="2103525798">
    <w:abstractNumId w:val="6"/>
  </w:num>
  <w:num w:numId="3" w16cid:durableId="757948672">
    <w:abstractNumId w:val="5"/>
  </w:num>
  <w:num w:numId="4" w16cid:durableId="1468014451">
    <w:abstractNumId w:val="4"/>
  </w:num>
  <w:num w:numId="5" w16cid:durableId="675497144">
    <w:abstractNumId w:val="7"/>
  </w:num>
  <w:num w:numId="6" w16cid:durableId="1294483659">
    <w:abstractNumId w:val="3"/>
  </w:num>
  <w:num w:numId="7" w16cid:durableId="308290220">
    <w:abstractNumId w:val="2"/>
  </w:num>
  <w:num w:numId="8" w16cid:durableId="637420338">
    <w:abstractNumId w:val="1"/>
  </w:num>
  <w:num w:numId="9" w16cid:durableId="454056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3D5D"/>
    <w:rsid w:val="0015074B"/>
    <w:rsid w:val="0029639D"/>
    <w:rsid w:val="00326F90"/>
    <w:rsid w:val="00AA1D8D"/>
    <w:rsid w:val="00B47730"/>
    <w:rsid w:val="00C64A40"/>
    <w:rsid w:val="00CA4437"/>
    <w:rsid w:val="00CB0664"/>
    <w:rsid w:val="00E145D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1D3307"/>
  <w14:defaultImageDpi w14:val="300"/>
  <w15:docId w15:val="{F3B4985C-F7B2-4058-A8FF-B3BDB126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3</cp:revision>
  <dcterms:created xsi:type="dcterms:W3CDTF">2013-12-23T23:15:00Z</dcterms:created>
  <dcterms:modified xsi:type="dcterms:W3CDTF">2026-01-01T01:38:00Z</dcterms:modified>
  <cp:category/>
</cp:coreProperties>
</file>